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6269123" name="019d4de4-2a32-7ec3-aa25-550f7e2cc7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7879247" name="019d4de4-2a32-7ec3-aa25-550f7e2cc7d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lose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39472646" name="019d4de5-4e0e-729c-ad51-a6ad1c9dc2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9733796" name="019d4de5-4e0e-729c-ad51-a6ad1c9dc24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97471164" name="019d4de6-4664-74fb-a009-d156e63e58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2558341" name="019d4de6-4664-74fb-a009-d156e63e582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>zu DG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10067363" name="019d4df2-c573-7834-8fef-f6a9045c32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3285659" name="019d4df2-c573-7834-8fef-f6a9045c32f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diverse Fundorte</w:t>
            </w:r>
          </w:p>
          <w:p>
            <w:pPr>
              <w:spacing w:before="0" w:after="0" w:line="240" w:lineRule="auto"/>
            </w:pPr>
            <w:r>
              <w:t>alle Stockwerke </w:t>
            </w:r>
          </w:p>
        </w:tc>
        <w:tc>
          <w:p>
            <w:pPr>
              <w:spacing w:before="0" w:after="0" w:line="240" w:lineRule="auto"/>
            </w:pPr>
            <w:r>
              <w:t>einglasige 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20625129" name="019d4dea-0355-7227-93ac-774db74643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3097309" name="019d4dea-0355-7227-93ac-774db74643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45962557" name="019d4ded-7efe-7bd8-ae06-8142dd5753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8475732" name="019d4ded-7efe-7bd8-ae06-8142dd57531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Stockwerk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17365371" name="019d4df8-6ad2-76c8-a618-ebc05b2f1e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5059829" name="019d4df8-6ad2-76c8-a618-ebc05b2f1eb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Stockwerk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81816347" name="019d4e17-84d1-7245-99af-ae7ade5256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4877156" name="019d4e17-84d1-7245-99af-ae7ade52562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Stockwerk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06950924" name="019d4df9-a93c-7bf6-a1c1-c30f102a60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78866" name="019d4df9-a93c-7bf6-a1c1-c30f102a60d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68542595" name="019d4e0d-3fd7-7f84-a6eb-e567c875bf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1115976" name="019d4e0d-3fd7-7f84-a6eb-e567c875bfd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69312681" name="019d4dfa-ad2d-7669-8d69-72df9ab4b5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1211104" name="019d4dfa-ad2d-7669-8d69-72df9ab4b58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WC/Bad</w:t>
            </w:r>
          </w:p>
          <w:p>
            <w:pPr>
              <w:spacing w:before="0" w:after="0" w:line="240" w:lineRule="auto"/>
            </w:pPr>
            <w:r>
              <w:t>Zwischenstock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74119376" name="019d4e03-0111-7f03-9cfb-839bbd05f7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1458926" name="019d4e03-0111-7f03-9cfb-839bbd05f7c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nicht untersucht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6409216" name="019d4dfc-5059-7a73-b412-7be32a5e45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7181656" name="019d4dfc-5059-7a73-b412-7be32a5e45a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diverse Fundorte</w:t>
            </w:r>
          </w:p>
          <w:p>
            <w:pPr>
              <w:spacing w:before="0" w:after="0" w:line="240" w:lineRule="auto"/>
            </w:pPr>
            <w:r>
              <w:t>alle Stockwerke </w:t>
            </w:r>
          </w:p>
        </w:tc>
        <w:tc>
          <w:p>
            <w:pPr>
              <w:spacing w:before="0" w:after="0" w:line="240" w:lineRule="auto"/>
            </w:pPr>
            <w:r>
              <w:t>zweifach verglaste 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01742380" name="019d4e01-f2ee-7d0d-b143-773823927b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9997806" name="019d4e01-f2ee-7d0d-b143-773823927b0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Gang und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Elektrospeicheröfen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0338215" name="019d4e0e-f796-760d-8f28-beb5eb5066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2236218" name="019d4e0e-f796-760d-8f28-beb5eb506600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Campliun 7, Trun, Schweiz </w:t>
          </w:r>
        </w:p>
        <w:p>
          <w:pPr>
            <w:spacing w:before="0" w:after="0"/>
          </w:pPr>
          <w:r>
            <w:t>825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